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17</w:t>
            </w:r>
          </w:p>
          <w:p>
            <w:pPr>
              <w:spacing w:before="0" w:after="0" w:line="240" w:lineRule="auto"/>
            </w:pPr>
            <w:r>
              <w:t>EG/1.OG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67550601" name="1658761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1657459" name="16587610-ed53-11f0-8657-8b5df312db6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17</w:t>
            </w:r>
          </w:p>
          <w:p>
            <w:pPr>
              <w:spacing w:before="0" w:after="0" w:line="240" w:lineRule="auto"/>
            </w:pPr>
            <w:r>
              <w:t>EG/1.OG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11169818" name="2083754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7378959" name="20837540-ed53-11f0-8657-8b5df312db6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17</w:t>
            </w:r>
          </w:p>
          <w:p>
            <w:pPr>
              <w:spacing w:before="0" w:after="0" w:line="240" w:lineRule="auto"/>
            </w:pPr>
            <w:r>
              <w:t>EG/1.OG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39879623" name="2aeb566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5034437" name="2aeb5660-ed53-11f0-8657-8b5df312db6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17</w:t>
            </w:r>
          </w:p>
          <w:p>
            <w:pPr>
              <w:spacing w:before="0" w:after="0" w:line="240" w:lineRule="auto"/>
            </w:pPr>
            <w:r>
              <w:t>EG/1.OG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17052478" name="373209a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0376206" name="373209a0-ed53-11f0-8657-8b5df312db6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17</w:t>
            </w:r>
          </w:p>
          <w:p>
            <w:pPr>
              <w:spacing w:before="0" w:after="0" w:line="240" w:lineRule="auto"/>
            </w:pPr>
            <w:r>
              <w:t>EG/1.OG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66670154" name="3e6b1900-ed53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0079224" name="3e6b1900-ed53-11f0-8657-8b5df312db6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54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68767451" name="29d7a70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712958" name="29d7a700-ed54-11f0-8657-8b5df312db6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54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2412477" name="31a3f5b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5065848" name="31a3f5b0-ed54-11f0-8657-8b5df312db66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54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17411764" name="39f504c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1707296" name="39f504c0-ed54-11f0-8657-8b5df312db6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54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80828368" name="429a756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5595167" name="429a7560-ed54-11f0-8657-8b5df312db66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54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03867370" name="48efdb80-ed54-11f0-8657-8b5df312db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1146450" name="48efdb80-ed54-11f0-8657-8b5df312db66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Badenerstrasse 54, 8953 Dietikon</w:t>
          </w:r>
        </w:p>
        <w:p>
          <w:pPr>
            <w:spacing w:before="0" w:after="0"/>
          </w:pPr>
          <w:r>
            <w:t>673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